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مستند انتظارات از پنل مدیریت یکتافی – نسخه 1.0</w:t>
      </w:r>
    </w:p>
    <w:p>
      <w:pPr>
        <w:pStyle w:val="Heading2"/>
      </w:pPr>
      <w:r>
        <w:t>۱. مدیریت املاک</w:t>
      </w:r>
    </w:p>
    <w:p>
      <w:r>
        <w:t>• مشاهده لیست تمام فایل‌های ثبت‌شده (فروشی، رهن، اجاره)</w:t>
      </w:r>
    </w:p>
    <w:p>
      <w:r>
        <w:t>• فیلتر بر اساس استان، شهر، منطقه، نوع ملک، وضعیت و ثبت‌کننده</w:t>
      </w:r>
    </w:p>
    <w:p>
      <w:r>
        <w:t>• تایید یا رد فایل‌های جدید ثبت‌شده</w:t>
      </w:r>
    </w:p>
    <w:p>
      <w:r>
        <w:t>• ویرایش، حذف و مشاهده فایل‌های دارای گزارش تخلف</w:t>
      </w:r>
    </w:p>
    <w:p>
      <w:pPr>
        <w:pStyle w:val="Heading2"/>
      </w:pPr>
      <w:r>
        <w:t>۲. مدیریت کاربران</w:t>
      </w:r>
    </w:p>
    <w:p>
      <w:r>
        <w:t>• مشاهده لیست کاربران با فیلتر و جستجو</w:t>
      </w:r>
    </w:p>
    <w:p>
      <w:r>
        <w:t>• سطح‌بندی کاربران: عادی، تأیید شده، مشاور رسمی، مسدود شده</w:t>
      </w:r>
    </w:p>
    <w:p>
      <w:r>
        <w:t>• مشاهده عملکرد کاربران (تعداد فایل، بازدید و ...)</w:t>
      </w:r>
    </w:p>
    <w:p>
      <w:r>
        <w:t>• مسدودسازی یا رفع محدودیت کاربران</w:t>
      </w:r>
    </w:p>
    <w:p>
      <w:pPr>
        <w:pStyle w:val="Heading2"/>
      </w:pPr>
      <w:r>
        <w:t>۳. مدیریت قراردادها</w:t>
      </w:r>
    </w:p>
    <w:p>
      <w:r>
        <w:t>• مشاهده، فیلتر و بررسی قراردادهای فروش، رهن و اجاره</w:t>
      </w:r>
    </w:p>
    <w:p>
      <w:r>
        <w:t>• دانلود PDF قرارداد و مدیریت امضای دیجیتال</w:t>
      </w:r>
    </w:p>
    <w:p>
      <w:r>
        <w:t>• ثبت قرارداد رسمی در سامانه ایران‌املاک (از طریق API یا دستی)</w:t>
      </w:r>
    </w:p>
    <w:p>
      <w:pPr>
        <w:pStyle w:val="Heading2"/>
      </w:pPr>
      <w:r>
        <w:t>۴. گزارش‌ها و آمارها</w:t>
      </w:r>
    </w:p>
    <w:p>
      <w:r>
        <w:t>• نمایش آمار کلی کاربران، املاک، قراردادها و بازدیدها</w:t>
      </w:r>
    </w:p>
    <w:p>
      <w:r>
        <w:t>• گزارش جزئی از املاک بر اساس نوع، شهر، بازدید و ...</w:t>
      </w:r>
    </w:p>
    <w:p>
      <w:r>
        <w:t>• نمودارهای زمانی از رشد کاربران و فعالیت‌ها</w:t>
      </w:r>
    </w:p>
    <w:p>
      <w:pPr>
        <w:pStyle w:val="Heading2"/>
      </w:pPr>
      <w:r>
        <w:t>۵. مدیریت دسته‌بندی‌ها و مناطق</w:t>
      </w:r>
    </w:p>
    <w:p>
      <w:r>
        <w:t>• تعریف و ویرایش استان‌ها، شهرها و مناطق</w:t>
      </w:r>
    </w:p>
    <w:p>
      <w:r>
        <w:t>• تعیین تعداد مناطق هر شهر</w:t>
      </w:r>
    </w:p>
    <w:p>
      <w:r>
        <w:t>• ویرایش اسامی انگلیسی شهرها برای سئو</w:t>
      </w:r>
    </w:p>
    <w:p>
      <w:pPr>
        <w:pStyle w:val="Heading2"/>
      </w:pPr>
      <w:r>
        <w:t>۶. مدیریت پیام‌ها و درخواست‌ها</w:t>
      </w:r>
    </w:p>
    <w:p>
      <w:r>
        <w:t>• مشاهده درخواست‌ها و گزارش‌های کاربران</w:t>
      </w:r>
    </w:p>
    <w:p>
      <w:r>
        <w:t>• پاسخ به پیام‌ها و ثبت یادداشت داخلی</w:t>
      </w:r>
    </w:p>
    <w:p>
      <w:r>
        <w:t>• پیگیری تخلفات ثبت‌شده</w:t>
      </w:r>
    </w:p>
    <w:p>
      <w:pPr>
        <w:pStyle w:val="Heading2"/>
      </w:pPr>
      <w:r>
        <w:t>۷. تنظیمات سیستمی</w:t>
      </w:r>
    </w:p>
    <w:p>
      <w:r>
        <w:t>• فعال/غیرفعال کردن ثبت ملک توسط کاربران</w:t>
      </w:r>
    </w:p>
    <w:p>
      <w:r>
        <w:t>• مدیریت دسترسی‌ها: ادمین اصلی، محلی، اپراتور، بازاریاب</w:t>
      </w:r>
    </w:p>
    <w:p>
      <w:r>
        <w:t>• مدیریت تعرفه‌ها یا پلن‌های ویژه</w:t>
      </w:r>
    </w:p>
    <w:p>
      <w:r>
        <w:t>• پشتیبانی چندزبانه</w:t>
      </w:r>
    </w:p>
    <w:p>
      <w:pPr>
        <w:pStyle w:val="Heading2"/>
      </w:pPr>
      <w:r>
        <w:t>۸. مدیریت مشاوران رسمی</w:t>
      </w:r>
    </w:p>
    <w:p>
      <w:r>
        <w:t>• ثبت و تایید مشاوران تایید شده</w:t>
      </w:r>
    </w:p>
    <w:p>
      <w:r>
        <w:t>• اتصال مشاور به دفاتر رسمی</w:t>
      </w:r>
    </w:p>
    <w:p>
      <w:r>
        <w:t>• مشاهده قراردادها و مدیریت کمیسیون مشاور</w:t>
      </w:r>
    </w:p>
    <w:p>
      <w:pPr>
        <w:pStyle w:val="Heading2"/>
      </w:pPr>
      <w:r>
        <w:t>۹. مدیریت نقشه‌ها و موقعیت‌ها</w:t>
      </w:r>
    </w:p>
    <w:p>
      <w:r>
        <w:t>• مدیریت پین‌های ملک روی نقشه</w:t>
      </w:r>
    </w:p>
    <w:p>
      <w:r>
        <w:t>• اصلاح موقعیت‌های اشتباه</w:t>
      </w:r>
    </w:p>
    <w:p>
      <w:r>
        <w:t>• یافتن فایل‌های بدون مختصات جغرافیایی</w:t>
      </w:r>
    </w:p>
    <w:p>
      <w:pPr>
        <w:pStyle w:val="Heading2"/>
      </w:pPr>
      <w:r>
        <w:t>۱۰. امنیت و لاگ‌ها</w:t>
      </w:r>
    </w:p>
    <w:p>
      <w:r>
        <w:t>• مشاهده لاگ فعالیت مدیران</w:t>
      </w:r>
    </w:p>
    <w:p>
      <w:r>
        <w:t>• گزارش فعالیت‌های مشکوک</w:t>
      </w:r>
    </w:p>
    <w:p>
      <w:r>
        <w:t>• مدیریت نشست‌ها و تایم‌اوت</w:t>
      </w:r>
    </w:p>
    <w:p>
      <w:pPr>
        <w:pStyle w:val="Heading2"/>
      </w:pPr>
      <w:r>
        <w:t>۱۱. سیستم تبلیغات بنری</w:t>
      </w:r>
    </w:p>
    <w:p>
      <w:r>
        <w:t>• ایجاد، ویرایش و حذف تبلیغات در صفحات مختلف سایت</w:t>
      </w:r>
    </w:p>
    <w:p>
      <w:r>
        <w:t>• تعیین محل نمایش: صفحه اول، فایل ملک، نتایج جستجو</w:t>
      </w:r>
    </w:p>
    <w:p>
      <w:r>
        <w:t>• تعیین بازه زمانی نمایش تبلیغ</w:t>
      </w:r>
    </w:p>
    <w:p>
      <w:r>
        <w:t>• آمار بازدید و کلیک هر تبلیغ</w:t>
      </w:r>
    </w:p>
    <w:p>
      <w:pPr>
        <w:pStyle w:val="Heading2"/>
      </w:pPr>
      <w:r>
        <w:t>۱۲. سیستم پیامک و اعلان فوری</w:t>
      </w:r>
    </w:p>
    <w:p>
      <w:r>
        <w:t>• ارسال پیامک خودکار هنگام ثبت/تایید/رد فایل یا قرارداد</w:t>
      </w:r>
    </w:p>
    <w:p>
      <w:r>
        <w:t>• ارسال پیامک انبوه به تفکیک شهر یا سطح کاربر</w:t>
      </w:r>
    </w:p>
    <w:p>
      <w:r>
        <w:t>• نوتیفیکیشن داخلی برای کاربران و مدیران</w:t>
      </w:r>
    </w:p>
    <w:p>
      <w:r>
        <w:t>• تاریخچه پیامک‌های ارسالی</w:t>
      </w:r>
    </w:p>
    <w:p>
      <w:pPr>
        <w:pStyle w:val="Heading2"/>
      </w:pPr>
      <w:r>
        <w:t>۱۳. سیستم نظرسنجی و رأی‌گیری</w:t>
      </w:r>
    </w:p>
    <w:p>
      <w:r>
        <w:t>• ایجاد نظرسنجی با عنوان، سوال و چند گزینه (مثلاً شهرهای پیشنهادی برای شعبه جدید)</w:t>
      </w:r>
    </w:p>
    <w:p>
      <w:r>
        <w:t>• تعیین نوع رأی‌گیری (یک رأی یا چند رأی، نمایش نتیجه یا پنهان)</w:t>
      </w:r>
    </w:p>
    <w:p>
      <w:r>
        <w:t>• ارسال پیامک با لینک نظرسنجی به کاربران هدف (بر اساس شهر یا سطح دسترسی)</w:t>
      </w:r>
    </w:p>
    <w:p>
      <w:r>
        <w:t>• گزارش گرافیکی و نموداری از نتایج</w:t>
      </w:r>
    </w:p>
    <w:p>
      <w:r>
        <w:t>• جلوگیری از رأی تکراری بر اساس شماره موبایل یا IP</w:t>
      </w:r>
    </w:p>
    <w:p>
      <w:pPr>
        <w:pStyle w:val="Heading2"/>
      </w:pPr>
      <w:r>
        <w:t>۱۴. مدیریت پیام‌های ربات تلگرام</w:t>
      </w:r>
    </w:p>
    <w:p>
      <w:r>
        <w:t>• ویرایش پیام‌های پیش‌فرض ربات (خوش‌آمد، موفقیت، خطا، راهنما و ...)</w:t>
      </w:r>
    </w:p>
    <w:p>
      <w:r>
        <w:t>• ویرایش عنوان و متن دکمه‌ها (مانند «ثبت فایل جدید»، «بازگشت» و ...)</w:t>
      </w:r>
    </w:p>
    <w:p>
      <w:r>
        <w:t>• تعریف پیام‌های سفارشی مناسبتی یا اطلاع‌رسانی خاص</w:t>
      </w:r>
    </w:p>
    <w:p>
      <w:r>
        <w:t>• پیش‌نمایش و تست پیام‌ها قبل از انتشار رسمی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B Nazanin" w:hAnsi="B Nazanin"/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